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pStyle w:val="Title"/>
        <w:spacing w:after="80" w:line="288" w:lineRule="auto"/>
        <w:jc w:val="left"/>
        <w:pBdr>
          <w:bottom w:val="solid" w:sz="8" w:color="4472C4" w:space="1"/>
        </w:pBdr>
      </w:pPr>
      <w:r>
        <w:rPr>
          <w:rFonts w:ascii="Aptos Display" w:hAnsi="Aptos Display"/>
          <w:b/>
          <w:color w:val="000000"/>
          <w:sz w:val="56"/>
        </w:rPr>
        <w:t>Lab 5 Answer Sheet</w:t>
      </w:r>
    </w:p>
    <w:p>
      <w:pPr>
        <w:pStyle w:val="Subtitle"/>
        <w:spacing w:before="120" w:after="360" w:line="336" w:lineRule="auto"/>
        <w:jc w:val="left"/>
      </w:pPr>
      <w:r>
        <w:rPr>
          <w:rFonts w:ascii="Aptos" w:hAnsi="Aptos"/>
          <w:i/>
          <w:color w:val="000000"/>
          <w:sz w:val="28"/>
        </w:rPr>
        <w:t>Data as the Central Object</w:t>
      </w:r>
    </w:p>
    <w:p>
      <w:pPr>
        <w:pStyle w:val="Heading2"/>
        <w:spacing w:line="240" w:lineRule="auto" w:after="240"/>
        <w:jc w:val="left"/>
      </w:pPr>
      <w:r>
        <w:rPr>
          <w:rFonts w:ascii="Aptos Display" w:hAnsi="Aptos Display"/>
        </w:rPr>
        <w:t>Student Information</w:t>
      </w:r>
    </w:p>
    <w:p>
      <w:pPr>
        <w:spacing w:after="360" w:line="276" w:lineRule="auto"/>
        <w:jc w:val="left"/>
      </w:pPr>
      <w:r>
        <w:rPr>
          <w:rFonts w:ascii="Aptos" w:hAnsi="Aptos"/>
          <w:color w:val="000000"/>
          <w:sz w:val="24"/>
        </w:rPr>
        <w:t>Name: _______________________________________</w:t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  <w:t>Date: _______________________________________</w:t>
      </w:r>
    </w:p>
    <w:p>
      <w:pPr>
        <w:pStyle w:val="Heading1"/>
        <w:spacing w:line="240" w:lineRule="auto" w:after="240"/>
        <w:jc w:val="left"/>
      </w:pPr>
      <w:r>
        <w:rPr>
          <w:rFonts w:ascii="Aptos Display" w:hAnsi="Aptos Display"/>
        </w:rPr>
        <w:t>Answers</w:t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2: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3: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4: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5: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6: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7: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8: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9: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10: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11: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12: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13: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14: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before="240" w:after="120" w:line="276" w:lineRule="auto"/>
        <w:jc w:val="left"/>
      </w:pPr>
      <w:r>
        <w:rPr>
          <w:rFonts w:ascii="Aptos" w:hAnsi="Aptos"/>
          <w:b/>
          <w:color w:val="000000"/>
          <w:sz w:val="24"/>
        </w:rPr>
        <w:t>Question 15:</w:t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80" w:line="276" w:lineRule="auto"/>
        <w:jc w:val="left"/>
      </w:pPr>
      <w:r>
        <w:rPr>
          <w:rFonts w:ascii="Aptos" w:hAnsi="Aptos"/>
          <w:color w:val="000000"/>
          <w:sz w:val="24"/>
        </w:rPr>
      </w:r>
    </w:p>
    <w:p>
      <w:pPr>
        <w:spacing w:after="240" w:line="276" w:lineRule="auto"/>
        <w:jc w:val="left"/>
      </w:pPr>
      <w:r>
        <w:rPr>
          <w:rFonts w:ascii="Aptos" w:hAnsi="Aptos"/>
          <w:color w:val="000000"/>
          <w:sz w:val="24"/>
        </w:rPr>
      </w:r>
    </w:p>
    <w:sectPr w:rsidR="00FC693F" w:rsidRPr="0006063C" w:rsidSect="00034616">
      <w:headerReference w:type="default" r:id="rId9"/>
      <w:footerReference w:type="default" r:id="rId10"/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/>
    <w:r>
      <w:rPr>
        <w:rFonts w:ascii="Aptos" w:hAnsi="Aptos"/>
        <w:color w:val="44546A"/>
        <w:sz w:val="18"/>
      </w:rPr>
      <w:t xml:space="preserve">Page </w:t>
    </w:r>
    <w:r>
      <w:rPr>
        <w:rFonts w:ascii="Aptos" w:hAnsi="Aptos"/>
        <w:color w:val="44546A"/>
        <w:sz w:val="18"/>
      </w:rPr>
      <w:fldChar w:fldCharType="begin"/>
      <w:instrText xml:space="preserve">PAGE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left"/>
    </w:pPr>
    <w:r/>
    <w:r>
      <w:rPr>
        <w:rFonts w:ascii="Aptos" w:hAnsi="Aptos"/>
        <w:color w:val="44546A"/>
        <w:sz w:val="18"/>
      </w:rPr>
      <w:t>Lab 5 Answer Sheet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compatibilityMode" w:uri="http://schemas.microsoft.com/office/word" w:val="15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displayBackgroundShape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Aptos" w:hAnsi="Aptos" w:eastAsia="Aptos" w:cs="Aptos"/>
      <w:b w:val="0"/>
      <w:color w:val="000000"/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color w:val="2F5496"/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bCs/>
      <w:i/>
      <w:iCs/>
      <w:color w:val="2F5496"/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color w:val="2F5496"/>
      <w:sz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 w:ascii="Aptos Display" w:hAnsi="Aptos Display" w:eastAsia="Aptos Display" w:cs="Aptos Display"/>
      <w:b w:val="0"/>
      <w:i/>
      <w:iCs/>
      <w:color w:val="2F5496"/>
      <w:sz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pPr>
      <w:spacing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 w:eastAsia="Aptos Display" w:cs="Aptos Display"/>
      <w:b/>
      <w:color w:val="000000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  <w:spacing w:line="240" w:lineRule="auto"/>
    </w:pPr>
    <w:rPr>
      <w:rFonts w:asciiTheme="majorHAnsi" w:eastAsiaTheme="majorEastAsia" w:hAnsiTheme="majorHAnsi" w:cstheme="majorBidi" w:ascii="Aptos" w:hAnsi="Aptos" w:eastAsia="Aptos" w:cs="Aptos"/>
      <w:b w:val="0"/>
      <w:i/>
      <w:iCs/>
      <w:color w:val="000000"/>
      <w:spacing w:val="15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spacing w:line="240" w:lineRule="auto"/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 w:line="240" w:lineRule="auto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24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 w:line="240" w:lineRule="auto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spacing w:line="240" w:lineRule="auto"/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spacing w:line="240" w:lineRule="auto"/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spacing w:line="240" w:lineRule="auto"/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line="240" w:lineRule="auto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spacing w:line="240" w:lineRule="auto"/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spacing w:line="240" w:lineRule="auto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line="240" w:lineRule="auto"/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spacing w:line="240" w:lineRule="auto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spacing w:line="240" w:lineRule="auto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 w:line="240" w:lineRule="auto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 w:line="240" w:lineRule="auto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 w:line="240" w:lineRule="auto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line="240" w:lineRule="auto"/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line="240" w:lineRule="auto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spacing w:line="240" w:lineRule="auto"/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category/>
</cp:coreProperties>
</file>